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B7B" w:rsidRPr="005645B7" w:rsidRDefault="00796B7B" w:rsidP="00796B7B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645B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НАО «ТАРАЗСКИЙ УНИВЕРСИТЕТ ИМЕНИ М.Х. ДУЛАТИ»</w:t>
      </w:r>
    </w:p>
    <w:p w:rsidR="00796B7B" w:rsidRPr="005645B7" w:rsidRDefault="00796B7B" w:rsidP="00796B7B">
      <w:pPr>
        <w:keepNext/>
        <w:spacing w:after="0" w:line="240" w:lineRule="auto"/>
        <w:ind w:left="10980" w:hanging="109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5645B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«М.Х. ДУЛАТИ АТЫНДАҒ</w:t>
      </w:r>
      <w:proofErr w:type="gramStart"/>
      <w:r w:rsidRPr="005645B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Ы</w:t>
      </w:r>
      <w:proofErr w:type="gramEnd"/>
      <w:r w:rsidRPr="005645B7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ТАРАЗ УНИВЕРСИТЕТІ» КЕ АҚ»</w:t>
      </w:r>
    </w:p>
    <w:p w:rsidR="00796B7B" w:rsidRPr="005645B7" w:rsidRDefault="00EB2C78" w:rsidP="00EB2C78">
      <w:pPr>
        <w:keepNext/>
        <w:keepLines/>
        <w:spacing w:before="480" w:after="0"/>
        <w:jc w:val="center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4DCEC876" wp14:editId="10ED3282">
            <wp:extent cx="1457325" cy="828675"/>
            <wp:effectExtent l="0" t="0" r="9525" b="9525"/>
            <wp:docPr id="4" name="Рисунок 4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E42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br w:type="textWrapping" w:clear="all"/>
      </w:r>
    </w:p>
    <w:p w:rsidR="00796B7B" w:rsidRPr="005645B7" w:rsidRDefault="00796B7B" w:rsidP="00796B7B">
      <w:pPr>
        <w:keepNext/>
        <w:keepLines/>
        <w:spacing w:before="480" w:after="0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5645B7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 </w:t>
      </w:r>
      <w:r w:rsidR="00EB2C78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</w:t>
      </w:r>
      <w:r w:rsidRPr="005645B7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</w:t>
      </w:r>
      <w:proofErr w:type="spellStart"/>
      <w:r w:rsidRPr="005645B7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І</w:t>
      </w:r>
      <w:proofErr w:type="gramStart"/>
      <w:r w:rsidRPr="005645B7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ст</w:t>
      </w:r>
      <w:proofErr w:type="gramEnd"/>
      <w:r w:rsidRPr="005645B7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ің</w:t>
      </w:r>
      <w:proofErr w:type="spellEnd"/>
      <w:r w:rsidRPr="005645B7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№_____________   </w:t>
      </w:r>
      <w:r w:rsidR="00EB2C78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                                                       </w:t>
      </w:r>
      <w:r w:rsidRPr="005645B7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 xml:space="preserve">  Томны</w:t>
      </w:r>
      <w:r w:rsidRPr="005645B7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kk-KZ"/>
        </w:rPr>
        <w:t>ң №_____________</w:t>
      </w:r>
    </w:p>
    <w:p w:rsidR="00796B7B" w:rsidRPr="005645B7" w:rsidRDefault="00796B7B" w:rsidP="00796B7B">
      <w:pPr>
        <w:keepNext/>
        <w:keepLines/>
        <w:spacing w:before="480" w:after="0"/>
        <w:outlineLvl w:val="0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</w:p>
    <w:p w:rsidR="00796B7B" w:rsidRPr="005645B7" w:rsidRDefault="00796B7B" w:rsidP="00796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5645B7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ҚЫЗМЕТТІК ТЕРГЕП-ТЕКСЕРУЛЕРДІ ТІРКЕУ ЖУРНАЛЫ</w:t>
      </w:r>
    </w:p>
    <w:p w:rsidR="00796B7B" w:rsidRPr="005645B7" w:rsidRDefault="00796B7B" w:rsidP="00796B7B">
      <w:pPr>
        <w:spacing w:after="0" w:line="240" w:lineRule="auto"/>
        <w:jc w:val="center"/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</w:pPr>
      <w:r w:rsidRPr="005645B7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ru-RU"/>
        </w:rPr>
        <w:t>ЖУРНАЛ РЕГИСТРАЦИИ СЛУЖЕБНЫХ РАССЛЕДОВАНИЙ</w:t>
      </w:r>
    </w:p>
    <w:p w:rsidR="00796B7B" w:rsidRPr="005645B7" w:rsidRDefault="00796B7B" w:rsidP="00796B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796B7B" w:rsidRPr="005645B7" w:rsidRDefault="00796B7B" w:rsidP="00796B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796B7B" w:rsidRPr="005645B7" w:rsidRDefault="00796B7B" w:rsidP="00796B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796B7B" w:rsidRPr="005645B7" w:rsidRDefault="00796B7B" w:rsidP="00796B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796B7B" w:rsidRPr="005645B7" w:rsidRDefault="00796B7B" w:rsidP="00796B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796B7B" w:rsidRPr="005645B7" w:rsidRDefault="00796B7B" w:rsidP="00796B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796B7B" w:rsidRPr="005645B7" w:rsidRDefault="00796B7B" w:rsidP="00796B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5645B7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_________________ </w:t>
      </w:r>
      <w:proofErr w:type="spellStart"/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парақ</w:t>
      </w:r>
      <w:proofErr w:type="spellEnd"/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(тар)</w:t>
      </w:r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</w:p>
    <w:p w:rsidR="00796B7B" w:rsidRPr="005645B7" w:rsidRDefault="00796B7B" w:rsidP="00796B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сақталсын</w:t>
      </w:r>
      <w:proofErr w:type="spellEnd"/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</w:t>
      </w:r>
    </w:p>
    <w:p w:rsidR="00796B7B" w:rsidRPr="005645B7" w:rsidRDefault="00796B7B" w:rsidP="00796B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басталуы</w:t>
      </w:r>
      <w:proofErr w:type="spellEnd"/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796B7B" w:rsidRPr="005645B7" w:rsidRDefault="00796B7B" w:rsidP="00796B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proofErr w:type="spellStart"/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аяқталуы</w:t>
      </w:r>
      <w:proofErr w:type="spellEnd"/>
      <w:r w:rsidRPr="005645B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___________________</w:t>
      </w:r>
    </w:p>
    <w:p w:rsidR="00796B7B" w:rsidRPr="005645B7" w:rsidRDefault="00796B7B" w:rsidP="00796B7B">
      <w:pPr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r w:rsidRPr="005645B7">
        <w:rPr>
          <w:rFonts w:ascii="Times New Roman" w:eastAsia="MS Mincho" w:hAnsi="Times New Roman" w:cs="Times New Roman"/>
          <w:lang w:val="ru-RU"/>
        </w:rPr>
        <w:br/>
      </w:r>
      <w:proofErr w:type="spellStart"/>
      <w:r w:rsidRPr="005645B7">
        <w:rPr>
          <w:rFonts w:ascii="Times New Roman" w:eastAsia="MS Mincho" w:hAnsi="Times New Roman" w:cs="Times New Roman"/>
          <w:b/>
          <w:sz w:val="28"/>
          <w:szCs w:val="28"/>
          <w:lang w:val="ru-RU"/>
        </w:rPr>
        <w:t>Тараз</w:t>
      </w:r>
      <w:proofErr w:type="spellEnd"/>
    </w:p>
    <w:p w:rsidR="00B3780B" w:rsidRPr="005645B7" w:rsidRDefault="00B3780B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f6"/>
        <w:tblW w:w="14010" w:type="dxa"/>
        <w:tblInd w:w="-176" w:type="dxa"/>
        <w:tblLook w:val="04A0" w:firstRow="1" w:lastRow="0" w:firstColumn="1" w:lastColumn="0" w:noHBand="0" w:noVBand="1"/>
      </w:tblPr>
      <w:tblGrid>
        <w:gridCol w:w="534"/>
        <w:gridCol w:w="1558"/>
        <w:gridCol w:w="1709"/>
        <w:gridCol w:w="1983"/>
        <w:gridCol w:w="2266"/>
        <w:gridCol w:w="1982"/>
        <w:gridCol w:w="2549"/>
        <w:gridCol w:w="1429"/>
      </w:tblGrid>
      <w:tr w:rsidR="00796B7B" w:rsidRPr="005645B7" w:rsidTr="00796B7B">
        <w:tc>
          <w:tcPr>
            <w:tcW w:w="534" w:type="dxa"/>
          </w:tcPr>
          <w:p w:rsidR="00796B7B" w:rsidRPr="005645B7" w:rsidRDefault="00796B7B" w:rsidP="005645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5B7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558" w:type="dxa"/>
          </w:tcPr>
          <w:p w:rsidR="00796B7B" w:rsidRPr="005645B7" w:rsidRDefault="00796B7B" w:rsidP="005645B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45B7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начала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Басталу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күні</w:t>
            </w:r>
            <w:proofErr w:type="spellEnd"/>
          </w:p>
        </w:tc>
        <w:tc>
          <w:tcPr>
            <w:tcW w:w="1709" w:type="dxa"/>
          </w:tcPr>
          <w:p w:rsidR="00796B7B" w:rsidRPr="005645B7" w:rsidRDefault="00796B7B" w:rsidP="005645B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645B7">
              <w:rPr>
                <w:rFonts w:ascii="Times New Roman" w:hAnsi="Times New Roman" w:cs="Times New Roman"/>
                <w:b/>
                <w:lang w:val="ru-RU"/>
              </w:rPr>
              <w:t xml:space="preserve">Основание для расследования / </w:t>
            </w:r>
            <w:proofErr w:type="spellStart"/>
            <w:r w:rsidRPr="005645B7">
              <w:rPr>
                <w:rFonts w:ascii="Times New Roman" w:hAnsi="Times New Roman" w:cs="Times New Roman"/>
                <w:b/>
                <w:lang w:val="ru-RU"/>
              </w:rPr>
              <w:t>Тергеп-тексеруге</w:t>
            </w:r>
            <w:proofErr w:type="spellEnd"/>
            <w:r w:rsidRPr="005645B7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  <w:lang w:val="ru-RU"/>
              </w:rPr>
              <w:t>негіз</w:t>
            </w:r>
            <w:proofErr w:type="spellEnd"/>
          </w:p>
        </w:tc>
        <w:tc>
          <w:tcPr>
            <w:tcW w:w="1983" w:type="dxa"/>
          </w:tcPr>
          <w:p w:rsidR="00796B7B" w:rsidRPr="005645B7" w:rsidRDefault="00796B7B" w:rsidP="005645B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645B7">
              <w:rPr>
                <w:rFonts w:ascii="Times New Roman" w:hAnsi="Times New Roman" w:cs="Times New Roman"/>
                <w:b/>
                <w:lang w:val="ru-RU"/>
              </w:rPr>
              <w:t xml:space="preserve">Ф.И.О. </w:t>
            </w:r>
            <w:proofErr w:type="gramStart"/>
            <w:r w:rsidRPr="005645B7">
              <w:rPr>
                <w:rFonts w:ascii="Times New Roman" w:hAnsi="Times New Roman" w:cs="Times New Roman"/>
                <w:b/>
                <w:lang w:val="ru-RU"/>
              </w:rPr>
              <w:t>проверяемого</w:t>
            </w:r>
            <w:proofErr w:type="gramEnd"/>
            <w:r w:rsidRPr="005645B7">
              <w:rPr>
                <w:rFonts w:ascii="Times New Roman" w:hAnsi="Times New Roman" w:cs="Times New Roman"/>
                <w:b/>
                <w:lang w:val="ru-RU"/>
              </w:rPr>
              <w:t xml:space="preserve"> / </w:t>
            </w:r>
            <w:proofErr w:type="spellStart"/>
            <w:r w:rsidRPr="005645B7">
              <w:rPr>
                <w:rFonts w:ascii="Times New Roman" w:hAnsi="Times New Roman" w:cs="Times New Roman"/>
                <w:b/>
                <w:lang w:val="ru-RU"/>
              </w:rPr>
              <w:t>Тексерілетін</w:t>
            </w:r>
            <w:proofErr w:type="spellEnd"/>
            <w:r w:rsidRPr="005645B7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  <w:lang w:val="ru-RU"/>
              </w:rPr>
              <w:t>адамның</w:t>
            </w:r>
            <w:proofErr w:type="spellEnd"/>
            <w:r w:rsidRPr="005645B7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  <w:lang w:val="ru-RU"/>
              </w:rPr>
              <w:t>аты-жөні</w:t>
            </w:r>
            <w:proofErr w:type="spellEnd"/>
          </w:p>
        </w:tc>
        <w:tc>
          <w:tcPr>
            <w:tcW w:w="2266" w:type="dxa"/>
          </w:tcPr>
          <w:p w:rsidR="00796B7B" w:rsidRPr="005645B7" w:rsidRDefault="00796B7B" w:rsidP="005645B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45B7">
              <w:rPr>
                <w:rFonts w:ascii="Times New Roman" w:hAnsi="Times New Roman" w:cs="Times New Roman"/>
                <w:b/>
              </w:rPr>
              <w:t>Суть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нарушения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Бұзушылықтың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мәні</w:t>
            </w:r>
            <w:proofErr w:type="spellEnd"/>
          </w:p>
        </w:tc>
        <w:tc>
          <w:tcPr>
            <w:tcW w:w="1982" w:type="dxa"/>
          </w:tcPr>
          <w:p w:rsidR="00796B7B" w:rsidRPr="005645B7" w:rsidRDefault="00796B7B" w:rsidP="005645B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45B7">
              <w:rPr>
                <w:rFonts w:ascii="Times New Roman" w:hAnsi="Times New Roman" w:cs="Times New Roman"/>
                <w:b/>
              </w:rPr>
              <w:t>Комиссия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құрамы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Состав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комиссии</w:t>
            </w:r>
            <w:proofErr w:type="spellEnd"/>
          </w:p>
        </w:tc>
        <w:tc>
          <w:tcPr>
            <w:tcW w:w="2549" w:type="dxa"/>
          </w:tcPr>
          <w:p w:rsidR="00796B7B" w:rsidRPr="005645B7" w:rsidRDefault="00796B7B" w:rsidP="005645B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45B7">
              <w:rPr>
                <w:rFonts w:ascii="Times New Roman" w:hAnsi="Times New Roman" w:cs="Times New Roman"/>
                <w:b/>
              </w:rPr>
              <w:t>Принятые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меры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Қабылданған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шаралар</w:t>
            </w:r>
            <w:proofErr w:type="spellEnd"/>
          </w:p>
        </w:tc>
        <w:tc>
          <w:tcPr>
            <w:tcW w:w="1429" w:type="dxa"/>
          </w:tcPr>
          <w:p w:rsidR="00796B7B" w:rsidRPr="005645B7" w:rsidRDefault="00796B7B" w:rsidP="005645B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45B7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завершения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Аяқталған</w:t>
            </w:r>
            <w:proofErr w:type="spellEnd"/>
            <w:r w:rsidRPr="005645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645B7">
              <w:rPr>
                <w:rFonts w:ascii="Times New Roman" w:hAnsi="Times New Roman" w:cs="Times New Roman"/>
                <w:b/>
              </w:rPr>
              <w:t>күні</w:t>
            </w:r>
            <w:proofErr w:type="spellEnd"/>
          </w:p>
        </w:tc>
      </w:tr>
      <w:tr w:rsidR="00796B7B" w:rsidRPr="005645B7" w:rsidTr="00796B7B">
        <w:tc>
          <w:tcPr>
            <w:tcW w:w="534" w:type="dxa"/>
          </w:tcPr>
          <w:p w:rsidR="00796B7B" w:rsidRPr="005645B7" w:rsidRDefault="00796B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796B7B" w:rsidRPr="005645B7" w:rsidRDefault="00796B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796B7B" w:rsidRPr="005645B7" w:rsidRDefault="00796B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796B7B" w:rsidRPr="005645B7" w:rsidRDefault="00796B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796B7B" w:rsidRPr="005645B7" w:rsidRDefault="00796B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796B7B" w:rsidRPr="005645B7" w:rsidRDefault="00796B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796B7B" w:rsidRPr="005645B7" w:rsidRDefault="00796B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796B7B" w:rsidRPr="005645B7" w:rsidRDefault="00796B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A84E42" w:rsidRDefault="00A84E4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E42" w:rsidRPr="005645B7" w:rsidTr="00796B7B">
        <w:tc>
          <w:tcPr>
            <w:tcW w:w="534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A84E42" w:rsidRPr="005645B7" w:rsidRDefault="00A84E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3780B" w:rsidRPr="005645B7" w:rsidRDefault="00B3780B">
      <w:pPr>
        <w:rPr>
          <w:rFonts w:ascii="Times New Roman" w:hAnsi="Times New Roman" w:cs="Times New Roman"/>
        </w:rPr>
      </w:pPr>
    </w:p>
    <w:sectPr w:rsidR="00B3780B" w:rsidRPr="005645B7" w:rsidSect="00796B7B">
      <w:headerReference w:type="default" r:id="rId11"/>
      <w:pgSz w:w="15840" w:h="12240" w:orient="landscape"/>
      <w:pgMar w:top="567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E5D" w:rsidRDefault="00B24E5D">
      <w:pPr>
        <w:spacing w:line="240" w:lineRule="auto"/>
      </w:pPr>
      <w:r>
        <w:separator/>
      </w:r>
    </w:p>
  </w:endnote>
  <w:endnote w:type="continuationSeparator" w:id="0">
    <w:p w:rsidR="00B24E5D" w:rsidRDefault="00B24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E5D" w:rsidRDefault="00B24E5D">
      <w:pPr>
        <w:spacing w:after="0"/>
      </w:pPr>
      <w:r>
        <w:separator/>
      </w:r>
    </w:p>
  </w:footnote>
  <w:footnote w:type="continuationSeparator" w:id="0">
    <w:p w:rsidR="00B24E5D" w:rsidRDefault="00B24E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935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0553"/>
      <w:gridCol w:w="2213"/>
      <w:gridCol w:w="1169"/>
    </w:tblGrid>
    <w:tr w:rsidR="00EB2C78" w:rsidRPr="005645B7" w:rsidTr="0010587A">
      <w:trPr>
        <w:cantSplit/>
        <w:trHeight w:val="631"/>
        <w:jc w:val="center"/>
      </w:trPr>
      <w:tc>
        <w:tcPr>
          <w:tcW w:w="1055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EB2C78" w:rsidRPr="005645B7" w:rsidRDefault="00EB2C78" w:rsidP="0010587A">
          <w:pPr>
            <w:shd w:val="clear" w:color="auto" w:fill="FFFFFF"/>
            <w:spacing w:after="0" w:line="240" w:lineRule="auto"/>
            <w:rPr>
              <w:rFonts w:ascii="Times New Roman" w:eastAsia="MS Mincho" w:hAnsi="Times New Roman" w:cs="Times New Roman"/>
              <w:bCs/>
              <w:lang w:val="ru-RU"/>
            </w:rPr>
          </w:pPr>
          <w:proofErr w:type="spellStart"/>
          <w:r>
            <w:rPr>
              <w:rFonts w:ascii="Times New Roman" w:eastAsia="MS Mincho" w:hAnsi="Times New Roman" w:cs="Times New Roman"/>
              <w:bCs/>
              <w:lang w:val="ru-RU"/>
            </w:rPr>
            <w:t>Қ</w:t>
          </w:r>
          <w:r w:rsidRPr="005645B7">
            <w:rPr>
              <w:rFonts w:ascii="Times New Roman" w:eastAsia="MS Mincho" w:hAnsi="Times New Roman" w:cs="Times New Roman"/>
              <w:bCs/>
              <w:lang w:val="ru-RU"/>
            </w:rPr>
            <w:t>ызметтік</w:t>
          </w:r>
          <w:proofErr w:type="spellEnd"/>
          <w:r w:rsidRPr="005645B7">
            <w:rPr>
              <w:rFonts w:ascii="Times New Roman" w:eastAsia="MS Mincho" w:hAnsi="Times New Roman" w:cs="Times New Roman"/>
              <w:bCs/>
              <w:lang w:val="ru-RU"/>
            </w:rPr>
            <w:t xml:space="preserve"> </w:t>
          </w:r>
          <w:proofErr w:type="spellStart"/>
          <w:r w:rsidRPr="005645B7">
            <w:rPr>
              <w:rFonts w:ascii="Times New Roman" w:eastAsia="MS Mincho" w:hAnsi="Times New Roman" w:cs="Times New Roman"/>
              <w:bCs/>
              <w:lang w:val="ru-RU"/>
            </w:rPr>
            <w:t>тергеп-тексерулерді</w:t>
          </w:r>
          <w:proofErr w:type="spellEnd"/>
          <w:r w:rsidRPr="005645B7">
            <w:rPr>
              <w:rFonts w:ascii="Times New Roman" w:eastAsia="MS Mincho" w:hAnsi="Times New Roman" w:cs="Times New Roman"/>
              <w:bCs/>
              <w:lang w:val="ru-RU"/>
            </w:rPr>
            <w:t xml:space="preserve"> </w:t>
          </w:r>
          <w:proofErr w:type="spellStart"/>
          <w:r w:rsidRPr="005645B7">
            <w:rPr>
              <w:rFonts w:ascii="Times New Roman" w:eastAsia="MS Mincho" w:hAnsi="Times New Roman" w:cs="Times New Roman"/>
              <w:bCs/>
              <w:lang w:val="ru-RU"/>
            </w:rPr>
            <w:t>тіркеу</w:t>
          </w:r>
          <w:proofErr w:type="spellEnd"/>
          <w:r w:rsidRPr="005645B7">
            <w:rPr>
              <w:rFonts w:ascii="Times New Roman" w:eastAsia="MS Mincho" w:hAnsi="Times New Roman" w:cs="Times New Roman"/>
              <w:bCs/>
              <w:lang w:val="ru-RU"/>
            </w:rPr>
            <w:t xml:space="preserve"> журналы</w:t>
          </w:r>
        </w:p>
        <w:p w:rsidR="00EB2C78" w:rsidRPr="005645B7" w:rsidRDefault="00EB2C78" w:rsidP="0010587A">
          <w:pPr>
            <w:shd w:val="clear" w:color="auto" w:fill="FFFFFF"/>
            <w:spacing w:after="0" w:line="240" w:lineRule="auto"/>
            <w:rPr>
              <w:rFonts w:ascii="Times New Roman" w:eastAsia="MS Mincho" w:hAnsi="Times New Roman" w:cs="Times New Roman"/>
              <w:bCs/>
              <w:lang w:val="ru-RU"/>
            </w:rPr>
          </w:pPr>
          <w:r w:rsidRPr="005645B7">
            <w:rPr>
              <w:rFonts w:ascii="Times New Roman" w:eastAsia="MS Mincho" w:hAnsi="Times New Roman" w:cs="Times New Roman"/>
              <w:bCs/>
              <w:lang w:val="ru-RU"/>
            </w:rPr>
            <w:t xml:space="preserve"> журнал регистрации служебных расследований</w:t>
          </w:r>
        </w:p>
      </w:tc>
      <w:tc>
        <w:tcPr>
          <w:tcW w:w="221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  <w:hideMark/>
        </w:tcPr>
        <w:p w:rsidR="00EB2C78" w:rsidRPr="00EB2C78" w:rsidRDefault="00EB2C78" w:rsidP="0010587A">
          <w:pPr>
            <w:shd w:val="clear" w:color="auto" w:fill="FFFFFF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</w:pPr>
          <w:r w:rsidRPr="00EB2C78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val="kk-KZ"/>
            </w:rPr>
            <w:t>Ф 1-6 АКК – 07 – 2025</w:t>
          </w:r>
        </w:p>
      </w:tc>
      <w:tc>
        <w:tcPr>
          <w:tcW w:w="116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center"/>
          <w:hideMark/>
        </w:tcPr>
        <w:p w:rsidR="00EB2C78" w:rsidRPr="005645B7" w:rsidRDefault="00EB2C78" w:rsidP="0010587A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val="ru-RU" w:eastAsia="ru-RU"/>
            </w:rPr>
          </w:pPr>
          <w:r>
            <w:rPr>
              <w:noProof/>
            </w:rPr>
            <w:drawing>
              <wp:inline distT="0" distB="0" distL="0" distR="0" wp14:anchorId="7A783BBF" wp14:editId="71990106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B2C78" w:rsidRDefault="00EB2C7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037A2"/>
    <w:rsid w:val="00326F90"/>
    <w:rsid w:val="00400BD3"/>
    <w:rsid w:val="00402816"/>
    <w:rsid w:val="004367F4"/>
    <w:rsid w:val="005465F8"/>
    <w:rsid w:val="005645B7"/>
    <w:rsid w:val="00796B7B"/>
    <w:rsid w:val="00A84E42"/>
    <w:rsid w:val="00AA1D8D"/>
    <w:rsid w:val="00B24E5D"/>
    <w:rsid w:val="00B3780B"/>
    <w:rsid w:val="00B47730"/>
    <w:rsid w:val="00CB0664"/>
    <w:rsid w:val="00E45EEA"/>
    <w:rsid w:val="00EB2C78"/>
    <w:rsid w:val="00EF47FF"/>
    <w:rsid w:val="00FC693F"/>
    <w:rsid w:val="1F14068D"/>
    <w:rsid w:val="59F6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3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 Indent" w:semiHidden="1"/>
    <w:lsdException w:name="List Continue 2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 w:qFormat="1"/>
    <w:lsdException w:name="Light List" w:uiPriority="61" w:unhideWhenUsed="0"/>
    <w:lsdException w:name="Light Grid" w:uiPriority="62" w:unhideWhenUsed="0" w:qFormat="1"/>
    <w:lsdException w:name="Medium Shading 1" w:uiPriority="63" w:unhideWhenUsed="0"/>
    <w:lsdException w:name="Medium Shading 2" w:uiPriority="64" w:unhideWhenUsed="0"/>
    <w:lsdException w:name="Medium List 1" w:uiPriority="65" w:unhideWhenUsed="0" w:qFormat="1"/>
    <w:lsdException w:name="Medium List 2" w:uiPriority="66" w:unhideWhenUsed="0" w:qFormat="1"/>
    <w:lsdException w:name="Medium Grid 1" w:uiPriority="67" w:unhideWhenUsed="0" w:qFormat="1"/>
    <w:lsdException w:name="Medium Grid 2" w:uiPriority="68" w:unhideWhenUsed="0" w:qFormat="1"/>
    <w:lsdException w:name="Medium Grid 3" w:uiPriority="69" w:unhideWhenUsed="0" w:qFormat="1"/>
    <w:lsdException w:name="Dark List" w:uiPriority="70" w:unhideWhenUsed="0"/>
    <w:lsdException w:name="Colorful Shading" w:uiPriority="71" w:unhideWhenUsed="0" w:qFormat="1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 w:qFormat="1"/>
    <w:lsdException w:name="Medium Shading 1 Accent 1" w:uiPriority="63" w:unhideWhenUsed="0" w:qFormat="1"/>
    <w:lsdException w:name="Medium Shading 2 Accent 1" w:uiPriority="64" w:unhideWhenUsed="0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 w:qFormat="1"/>
    <w:lsdException w:name="Medium Grid 1 Accent 1" w:uiPriority="67" w:unhideWhenUsed="0" w:qFormat="1"/>
    <w:lsdException w:name="Medium Grid 2 Accent 1" w:uiPriority="68" w:unhideWhenUsed="0"/>
    <w:lsdException w:name="Medium Grid 3 Accent 1" w:uiPriority="69" w:unhideWhenUsed="0" w:qFormat="1"/>
    <w:lsdException w:name="Dark List Accent 1" w:uiPriority="70" w:unhideWhenUsed="0" w:qFormat="1"/>
    <w:lsdException w:name="Colorful Shading Accent 1" w:uiPriority="71" w:unhideWhenUsed="0" w:qFormat="1"/>
    <w:lsdException w:name="Colorful List Accent 1" w:uiPriority="72" w:unhideWhenUsed="0" w:qFormat="1"/>
    <w:lsdException w:name="Colorful Grid Accent 1" w:uiPriority="73" w:unhideWhenUsed="0" w:qFormat="1"/>
    <w:lsdException w:name="Light Shading Accent 2" w:uiPriority="60" w:unhideWhenUsed="0"/>
    <w:lsdException w:name="Light List Accent 2" w:uiPriority="61" w:unhideWhenUsed="0"/>
    <w:lsdException w:name="Light Grid Accent 2" w:uiPriority="62" w:unhideWhenUsed="0" w:qFormat="1"/>
    <w:lsdException w:name="Medium Shading 1 Accent 2" w:uiPriority="63" w:unhideWhenUsed="0"/>
    <w:lsdException w:name="Medium Shading 2 Accent 2" w:uiPriority="64" w:unhideWhenUsed="0" w:qFormat="1"/>
    <w:lsdException w:name="Medium List 1 Accent 2" w:uiPriority="65" w:unhideWhenUsed="0" w:qFormat="1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 w:qFormat="1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 w:qFormat="1"/>
    <w:lsdException w:name="Colorful List Accent 2" w:uiPriority="72" w:unhideWhenUsed="0" w:qFormat="1"/>
    <w:lsdException w:name="Colorful Grid Accent 2" w:uiPriority="73" w:unhideWhenUsed="0"/>
    <w:lsdException w:name="Light Shading Accent 3" w:uiPriority="60" w:unhideWhenUsed="0"/>
    <w:lsdException w:name="Light List Accent 3" w:uiPriority="61" w:unhideWhenUsed="0" w:qFormat="1"/>
    <w:lsdException w:name="Light Grid Accent 3" w:uiPriority="62" w:unhideWhenUsed="0"/>
    <w:lsdException w:name="Medium Shading 1 Accent 3" w:uiPriority="63" w:unhideWhenUsed="0" w:qFormat="1"/>
    <w:lsdException w:name="Medium Shading 2 Accent 3" w:uiPriority="64" w:unhideWhenUsed="0" w:qFormat="1"/>
    <w:lsdException w:name="Medium List 1 Accent 3" w:uiPriority="65" w:unhideWhenUsed="0" w:qFormat="1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/>
    <w:lsdException w:name="Medium Grid 3 Accent 3" w:uiPriority="69" w:unhideWhenUsed="0" w:qFormat="1"/>
    <w:lsdException w:name="Dark List Accent 3" w:uiPriority="70" w:unhideWhenUsed="0" w:qFormat="1"/>
    <w:lsdException w:name="Colorful Shading Accent 3" w:uiPriority="71" w:unhideWhenUsed="0"/>
    <w:lsdException w:name="Colorful List Accent 3" w:uiPriority="72" w:unhideWhenUsed="0" w:qFormat="1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 w:qFormat="1"/>
    <w:lsdException w:name="Medium Shading 2 Accent 4" w:uiPriority="64" w:unhideWhenUsed="0"/>
    <w:lsdException w:name="Medium List 1 Accent 4" w:uiPriority="65" w:unhideWhenUsed="0" w:qFormat="1"/>
    <w:lsdException w:name="Medium List 2 Accent 4" w:uiPriority="66" w:unhideWhenUsed="0"/>
    <w:lsdException w:name="Medium Grid 1 Accent 4" w:uiPriority="67" w:unhideWhenUsed="0" w:qFormat="1"/>
    <w:lsdException w:name="Medium Grid 2 Accent 4" w:uiPriority="68" w:unhideWhenUsed="0" w:qFormat="1"/>
    <w:lsdException w:name="Medium Grid 3 Accent 4" w:uiPriority="69" w:unhideWhenUsed="0" w:qFormat="1"/>
    <w:lsdException w:name="Dark List Accent 4" w:uiPriority="70" w:unhideWhenUsed="0" w:qFormat="1"/>
    <w:lsdException w:name="Colorful Shading Accent 4" w:uiPriority="71" w:unhideWhenUsed="0" w:qFormat="1"/>
    <w:lsdException w:name="Colorful List Accent 4" w:uiPriority="72" w:unhideWhenUsed="0" w:qFormat="1"/>
    <w:lsdException w:name="Colorful Grid Accent 4" w:uiPriority="73" w:unhideWhenUsed="0" w:qFormat="1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 w:qFormat="1"/>
    <w:lsdException w:name="Medium Grid 1 Accent 5" w:uiPriority="67" w:unhideWhenUsed="0" w:qFormat="1"/>
    <w:lsdException w:name="Medium Grid 2 Accent 5" w:uiPriority="68" w:unhideWhenUsed="0" w:qFormat="1"/>
    <w:lsdException w:name="Medium Grid 3 Accent 5" w:uiPriority="69" w:unhideWhenUsed="0" w:qFormat="1"/>
    <w:lsdException w:name="Dark List Accent 5" w:uiPriority="70" w:unhideWhenUsed="0" w:qFormat="1"/>
    <w:lsdException w:name="Colorful Shading Accent 5" w:uiPriority="71" w:unhideWhenUsed="0" w:qFormat="1"/>
    <w:lsdException w:name="Colorful List Accent 5" w:uiPriority="72" w:unhideWhenUsed="0" w:qFormat="1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 w:qFormat="1"/>
    <w:lsdException w:name="Medium Grid 3 Accent 6" w:uiPriority="69" w:unhideWhenUsed="0" w:qFormat="1"/>
    <w:lsdException w:name="Dark List Accent 6" w:uiPriority="70" w:unhideWhenUsed="0" w:qFormat="1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 w:qFormat="1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pPr>
      <w:spacing w:after="120"/>
    </w:pPr>
  </w:style>
  <w:style w:type="paragraph" w:styleId="ad">
    <w:name w:val="macro"/>
    <w:link w:val="ae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qFormat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qFormat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qFormat/>
    <w:pPr>
      <w:ind w:left="1080" w:hanging="360"/>
      <w:contextualSpacing/>
    </w:pPr>
  </w:style>
  <w:style w:type="table" w:styleId="af6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  <w:qFormat/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  <w:qFormat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E45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E45EEA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3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 Indent" w:semiHidden="1"/>
    <w:lsdException w:name="List Continue 2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 w:qFormat="1"/>
    <w:lsdException w:name="Light List" w:uiPriority="61" w:unhideWhenUsed="0"/>
    <w:lsdException w:name="Light Grid" w:uiPriority="62" w:unhideWhenUsed="0" w:qFormat="1"/>
    <w:lsdException w:name="Medium Shading 1" w:uiPriority="63" w:unhideWhenUsed="0"/>
    <w:lsdException w:name="Medium Shading 2" w:uiPriority="64" w:unhideWhenUsed="0"/>
    <w:lsdException w:name="Medium List 1" w:uiPriority="65" w:unhideWhenUsed="0" w:qFormat="1"/>
    <w:lsdException w:name="Medium List 2" w:uiPriority="66" w:unhideWhenUsed="0" w:qFormat="1"/>
    <w:lsdException w:name="Medium Grid 1" w:uiPriority="67" w:unhideWhenUsed="0" w:qFormat="1"/>
    <w:lsdException w:name="Medium Grid 2" w:uiPriority="68" w:unhideWhenUsed="0" w:qFormat="1"/>
    <w:lsdException w:name="Medium Grid 3" w:uiPriority="69" w:unhideWhenUsed="0" w:qFormat="1"/>
    <w:lsdException w:name="Dark List" w:uiPriority="70" w:unhideWhenUsed="0"/>
    <w:lsdException w:name="Colorful Shading" w:uiPriority="71" w:unhideWhenUsed="0" w:qFormat="1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 w:qFormat="1"/>
    <w:lsdException w:name="Medium Shading 1 Accent 1" w:uiPriority="63" w:unhideWhenUsed="0" w:qFormat="1"/>
    <w:lsdException w:name="Medium Shading 2 Accent 1" w:uiPriority="64" w:unhideWhenUsed="0"/>
    <w:lsdException w:name="Medium List 1 Accent 1" w:uiPriority="65" w:unhideWhenUsed="0" w:qFormat="1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 w:qFormat="1"/>
    <w:lsdException w:name="Medium Grid 1 Accent 1" w:uiPriority="67" w:unhideWhenUsed="0" w:qFormat="1"/>
    <w:lsdException w:name="Medium Grid 2 Accent 1" w:uiPriority="68" w:unhideWhenUsed="0"/>
    <w:lsdException w:name="Medium Grid 3 Accent 1" w:uiPriority="69" w:unhideWhenUsed="0" w:qFormat="1"/>
    <w:lsdException w:name="Dark List Accent 1" w:uiPriority="70" w:unhideWhenUsed="0" w:qFormat="1"/>
    <w:lsdException w:name="Colorful Shading Accent 1" w:uiPriority="71" w:unhideWhenUsed="0" w:qFormat="1"/>
    <w:lsdException w:name="Colorful List Accent 1" w:uiPriority="72" w:unhideWhenUsed="0" w:qFormat="1"/>
    <w:lsdException w:name="Colorful Grid Accent 1" w:uiPriority="73" w:unhideWhenUsed="0" w:qFormat="1"/>
    <w:lsdException w:name="Light Shading Accent 2" w:uiPriority="60" w:unhideWhenUsed="0"/>
    <w:lsdException w:name="Light List Accent 2" w:uiPriority="61" w:unhideWhenUsed="0"/>
    <w:lsdException w:name="Light Grid Accent 2" w:uiPriority="62" w:unhideWhenUsed="0" w:qFormat="1"/>
    <w:lsdException w:name="Medium Shading 1 Accent 2" w:uiPriority="63" w:unhideWhenUsed="0"/>
    <w:lsdException w:name="Medium Shading 2 Accent 2" w:uiPriority="64" w:unhideWhenUsed="0" w:qFormat="1"/>
    <w:lsdException w:name="Medium List 1 Accent 2" w:uiPriority="65" w:unhideWhenUsed="0" w:qFormat="1"/>
    <w:lsdException w:name="Medium List 2 Accent 2" w:uiPriority="66" w:unhideWhenUsed="0" w:qFormat="1"/>
    <w:lsdException w:name="Medium Grid 1 Accent 2" w:uiPriority="67" w:unhideWhenUsed="0" w:qFormat="1"/>
    <w:lsdException w:name="Medium Grid 2 Accent 2" w:uiPriority="68" w:unhideWhenUsed="0" w:qFormat="1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 w:qFormat="1"/>
    <w:lsdException w:name="Colorful List Accent 2" w:uiPriority="72" w:unhideWhenUsed="0" w:qFormat="1"/>
    <w:lsdException w:name="Colorful Grid Accent 2" w:uiPriority="73" w:unhideWhenUsed="0"/>
    <w:lsdException w:name="Light Shading Accent 3" w:uiPriority="60" w:unhideWhenUsed="0"/>
    <w:lsdException w:name="Light List Accent 3" w:uiPriority="61" w:unhideWhenUsed="0" w:qFormat="1"/>
    <w:lsdException w:name="Light Grid Accent 3" w:uiPriority="62" w:unhideWhenUsed="0"/>
    <w:lsdException w:name="Medium Shading 1 Accent 3" w:uiPriority="63" w:unhideWhenUsed="0" w:qFormat="1"/>
    <w:lsdException w:name="Medium Shading 2 Accent 3" w:uiPriority="64" w:unhideWhenUsed="0" w:qFormat="1"/>
    <w:lsdException w:name="Medium List 1 Accent 3" w:uiPriority="65" w:unhideWhenUsed="0" w:qFormat="1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/>
    <w:lsdException w:name="Medium Grid 3 Accent 3" w:uiPriority="69" w:unhideWhenUsed="0" w:qFormat="1"/>
    <w:lsdException w:name="Dark List Accent 3" w:uiPriority="70" w:unhideWhenUsed="0" w:qFormat="1"/>
    <w:lsdException w:name="Colorful Shading Accent 3" w:uiPriority="71" w:unhideWhenUsed="0"/>
    <w:lsdException w:name="Colorful List Accent 3" w:uiPriority="72" w:unhideWhenUsed="0" w:qFormat="1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 w:qFormat="1"/>
    <w:lsdException w:name="Medium Shading 2 Accent 4" w:uiPriority="64" w:unhideWhenUsed="0"/>
    <w:lsdException w:name="Medium List 1 Accent 4" w:uiPriority="65" w:unhideWhenUsed="0" w:qFormat="1"/>
    <w:lsdException w:name="Medium List 2 Accent 4" w:uiPriority="66" w:unhideWhenUsed="0"/>
    <w:lsdException w:name="Medium Grid 1 Accent 4" w:uiPriority="67" w:unhideWhenUsed="0" w:qFormat="1"/>
    <w:lsdException w:name="Medium Grid 2 Accent 4" w:uiPriority="68" w:unhideWhenUsed="0" w:qFormat="1"/>
    <w:lsdException w:name="Medium Grid 3 Accent 4" w:uiPriority="69" w:unhideWhenUsed="0" w:qFormat="1"/>
    <w:lsdException w:name="Dark List Accent 4" w:uiPriority="70" w:unhideWhenUsed="0" w:qFormat="1"/>
    <w:lsdException w:name="Colorful Shading Accent 4" w:uiPriority="71" w:unhideWhenUsed="0" w:qFormat="1"/>
    <w:lsdException w:name="Colorful List Accent 4" w:uiPriority="72" w:unhideWhenUsed="0" w:qFormat="1"/>
    <w:lsdException w:name="Colorful Grid Accent 4" w:uiPriority="73" w:unhideWhenUsed="0" w:qFormat="1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 w:qFormat="1"/>
    <w:lsdException w:name="Medium Grid 1 Accent 5" w:uiPriority="67" w:unhideWhenUsed="0" w:qFormat="1"/>
    <w:lsdException w:name="Medium Grid 2 Accent 5" w:uiPriority="68" w:unhideWhenUsed="0" w:qFormat="1"/>
    <w:lsdException w:name="Medium Grid 3 Accent 5" w:uiPriority="69" w:unhideWhenUsed="0" w:qFormat="1"/>
    <w:lsdException w:name="Dark List Accent 5" w:uiPriority="70" w:unhideWhenUsed="0" w:qFormat="1"/>
    <w:lsdException w:name="Colorful Shading Accent 5" w:uiPriority="71" w:unhideWhenUsed="0" w:qFormat="1"/>
    <w:lsdException w:name="Colorful List Accent 5" w:uiPriority="72" w:unhideWhenUsed="0" w:qFormat="1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 w:qFormat="1"/>
    <w:lsdException w:name="Medium Grid 3 Accent 6" w:uiPriority="69" w:unhideWhenUsed="0" w:qFormat="1"/>
    <w:lsdException w:name="Dark List Accent 6" w:uiPriority="70" w:unhideWhenUsed="0" w:qFormat="1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 w:qFormat="1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Emphasis"/>
    <w:basedOn w:val="a2"/>
    <w:uiPriority w:val="20"/>
    <w:qFormat/>
    <w:rPr>
      <w:i/>
      <w:iCs/>
    </w:rPr>
  </w:style>
  <w:style w:type="character" w:styleId="a6">
    <w:name w:val="Strong"/>
    <w:basedOn w:val="a2"/>
    <w:uiPriority w:val="22"/>
    <w:qFormat/>
    <w:rPr>
      <w:b/>
      <w:bCs/>
    </w:rPr>
  </w:style>
  <w:style w:type="paragraph" w:styleId="a7">
    <w:name w:val="List Continue"/>
    <w:basedOn w:val="a1"/>
    <w:uiPriority w:val="99"/>
    <w:unhideWhenUsed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unhideWhenUsed/>
    <w:pPr>
      <w:spacing w:after="120" w:line="480" w:lineRule="auto"/>
    </w:pPr>
  </w:style>
  <w:style w:type="paragraph" w:styleId="a8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contextualSpacing/>
    </w:pPr>
  </w:style>
  <w:style w:type="paragraph" w:styleId="a9">
    <w:name w:val="header"/>
    <w:basedOn w:val="a1"/>
    <w:link w:val="aa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Body Text"/>
    <w:basedOn w:val="a1"/>
    <w:link w:val="ac"/>
    <w:uiPriority w:val="99"/>
    <w:unhideWhenUsed/>
    <w:pPr>
      <w:spacing w:after="120"/>
    </w:pPr>
  </w:style>
  <w:style w:type="paragraph" w:styleId="ad">
    <w:name w:val="macro"/>
    <w:link w:val="ae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paragraph" w:styleId="a0">
    <w:name w:val="List Bullet"/>
    <w:basedOn w:val="a1"/>
    <w:uiPriority w:val="99"/>
    <w:unhideWhenUsed/>
    <w:qFormat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unhideWhenUsed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f">
    <w:name w:val="Title"/>
    <w:basedOn w:val="a1"/>
    <w:next w:val="a1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1"/>
    <w:link w:val="af2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">
    <w:name w:val="List Number"/>
    <w:basedOn w:val="a1"/>
    <w:uiPriority w:val="99"/>
    <w:unhideWhenUsed/>
    <w:qFormat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6"/>
      </w:numPr>
      <w:contextualSpacing/>
    </w:pPr>
  </w:style>
  <w:style w:type="paragraph" w:styleId="af3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33">
    <w:name w:val="Body Text 3"/>
    <w:basedOn w:val="a1"/>
    <w:link w:val="34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Subtitle"/>
    <w:basedOn w:val="a1"/>
    <w:next w:val="a1"/>
    <w:link w:val="a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unhideWhenUsed/>
    <w:pPr>
      <w:spacing w:after="120"/>
      <w:ind w:left="1080"/>
      <w:contextualSpacing/>
    </w:pPr>
  </w:style>
  <w:style w:type="paragraph" w:styleId="26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36">
    <w:name w:val="List 3"/>
    <w:basedOn w:val="a1"/>
    <w:uiPriority w:val="99"/>
    <w:unhideWhenUsed/>
    <w:qFormat/>
    <w:pPr>
      <w:ind w:left="1080" w:hanging="360"/>
      <w:contextualSpacing/>
    </w:pPr>
  </w:style>
  <w:style w:type="table" w:styleId="af6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2"/>
    <w:link w:val="a9"/>
    <w:uiPriority w:val="99"/>
    <w:qFormat/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7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10">
    <w:name w:val="Заголовок 1 Знак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0">
    <w:name w:val="Название Знак"/>
    <w:basedOn w:val="a2"/>
    <w:link w:val="af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2"/>
    <w:link w:val="af4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1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2"/>
    <w:link w:val="ab"/>
    <w:uiPriority w:val="99"/>
    <w:qFormat/>
  </w:style>
  <w:style w:type="character" w:customStyle="1" w:styleId="24">
    <w:name w:val="Основной текст 2 Знак"/>
    <w:basedOn w:val="a2"/>
    <w:link w:val="23"/>
    <w:uiPriority w:val="99"/>
    <w:qFormat/>
  </w:style>
  <w:style w:type="character" w:customStyle="1" w:styleId="34">
    <w:name w:val="Основной текст 3 Знак"/>
    <w:basedOn w:val="a2"/>
    <w:link w:val="33"/>
    <w:uiPriority w:val="99"/>
    <w:qFormat/>
    <w:rPr>
      <w:sz w:val="16"/>
      <w:szCs w:val="16"/>
    </w:rPr>
  </w:style>
  <w:style w:type="character" w:customStyle="1" w:styleId="ae">
    <w:name w:val="Текст макроса Знак"/>
    <w:basedOn w:val="a2"/>
    <w:link w:val="ad"/>
    <w:uiPriority w:val="99"/>
    <w:qFormat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qFormat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9">
    <w:name w:val="Intense Quote"/>
    <w:basedOn w:val="a1"/>
    <w:next w:val="a1"/>
    <w:link w:val="afa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a">
    <w:name w:val="Выделенная цитата Знак"/>
    <w:basedOn w:val="a2"/>
    <w:link w:val="af9"/>
    <w:uiPriority w:val="30"/>
    <w:rPr>
      <w:b/>
      <w:bCs/>
      <w:i/>
      <w:iCs/>
      <w:color w:val="4F81BD" w:themeColor="accent1"/>
    </w:rPr>
  </w:style>
  <w:style w:type="character" w:customStyle="1" w:styleId="11">
    <w:name w:val="Слабое выделение1"/>
    <w:basedOn w:val="a2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3">
    <w:name w:val="Слабая ссылка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4">
    <w:name w:val="Сильная ссылка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5">
    <w:name w:val="Название книги1"/>
    <w:basedOn w:val="a2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table" w:styleId="afb">
    <w:name w:val="Light Shading"/>
    <w:basedOn w:val="a3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c">
    <w:name w:val="Light List"/>
    <w:basedOn w:val="a3"/>
    <w:uiPriority w:val="61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d">
    <w:name w:val="Light Grid"/>
    <w:basedOn w:val="a3"/>
    <w:uiPriority w:val="62"/>
    <w:qFormat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7">
    <w:name w:val="Medium Shading 1"/>
    <w:basedOn w:val="a3"/>
    <w:uiPriority w:val="63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Lis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Grid 1"/>
    <w:basedOn w:val="a3"/>
    <w:uiPriority w:val="67"/>
    <w:qFormat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e">
    <w:name w:val="Dark List"/>
    <w:basedOn w:val="a3"/>
    <w:uiPriority w:val="70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">
    <w:name w:val="Colorful Shading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1">
    <w:name w:val="Colorful Grid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2">
    <w:name w:val="Balloon Text"/>
    <w:basedOn w:val="a1"/>
    <w:link w:val="aff3"/>
    <w:uiPriority w:val="99"/>
    <w:semiHidden/>
    <w:unhideWhenUsed/>
    <w:rsid w:val="00E45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2"/>
    <w:link w:val="aff2"/>
    <w:uiPriority w:val="99"/>
    <w:semiHidden/>
    <w:rsid w:val="00E45EE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file:///C:\Users\admin\Downloads\photo_5213368184948783621_y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EBD947-89AC-4FFC-BDD1-74269627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509580</cp:lastModifiedBy>
  <cp:revision>11</cp:revision>
  <dcterms:created xsi:type="dcterms:W3CDTF">2013-12-23T23:15:00Z</dcterms:created>
  <dcterms:modified xsi:type="dcterms:W3CDTF">2025-12-15T05:10:00Z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BB5951129A5F49628B6EF2F53715D51B_13</vt:lpwstr>
  </property>
</Properties>
</file>